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Boiler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2138637" name="019e3fb7-59c8-7e8b-8a46-b733be65c6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5740360" name="019e3fb7-59c8-7e8b-8a46-b733be65c6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2423120" name="019e3fb7-f791-754a-a336-594fa969f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734641" name="019e3fb7-f791-754a-a336-594fa969f80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78647" name="019e4003-ffe9-7d33-b490-565c8ff997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197191" name="019e4003-ffe9-7d33-b490-565c8ff997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621873" name="019e4004-2321-7842-828a-425be997a3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4758890" name="019e4004-2321-7842-828a-425be997a3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Deckenleuchte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7059482" name="019e4067-d3cd-7321-b6ac-5025660f34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462973" name="019e4067-d3cd-7321-b6ac-5025660f34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1037387" name="019e4068-017c-7646-ae0d-b713c7b655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050970" name="019e4068-017c-7646-ae0d-b713c7b655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36533986" name="019e4069-24fb-763b-86a8-4d88a4468c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429098" name="019e4069-24fb-763b-86a8-4d88a4468c3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5148191" name="019e4069-6779-796b-8c02-483d1b6a24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847690" name="019e4069-6779-796b-8c02-483d1b6a24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3856985" name="019e406c-c4a0-7233-9cc4-eefc2df00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1069343" name="019e406c-c4a0-7233-9cc4-eefc2df004d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61066040" name="019e406d-4a09-7acf-9d31-55094634f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690438" name="019e406d-4a09-7acf-9d31-55094634f82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61055"/>
                  <wp:effectExtent l="0" t="0" r="0" b="0"/>
                  <wp:docPr id="1954623431" name="019e419a-d28e-79e3-b41b-abf319048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697777" name="019e419a-d28e-79e3-b41b-abf31904850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6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8227319" name="019e419a-e3aa-7c42-b62d-82819d4aee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4642535" name="019e419a-e3aa-7c42-b62d-82819d4aee0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